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257 Jazz-Funk Юніори 2 Solo 2 Ліга</w:t>
      </w:r>
    </w:p>
    <w:p>
      <w:pPr>
        <w:pStyle w:val="Heading2"/>
      </w:pPr>
      <w:r>
        <w:t>1/8 Фіналу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KATiA (Чернігів)</w:t>
      </w:r>
    </w:p>
    <w:p>
      <w:pPr>
        <w:spacing w:before="0" w:after="0"/>
      </w:pPr>
      <w:r>
        <w:t>B - Шаповалова Тетяна</w:t>
      </w:r>
    </w:p>
    <w:p>
      <w:pPr>
        <w:spacing w:before="0" w:after="0"/>
      </w:pPr>
      <w:r>
        <w:t>C - Сидорцова Яна</w:t>
      </w:r>
    </w:p>
    <w:p>
      <w:pPr>
        <w:spacing w:before="0" w:after="0"/>
      </w:pPr>
      <w:r>
        <w:t>D - Дар`я Алексашина</w:t>
      </w:r>
    </w:p>
    <w:p>
      <w:pPr>
        <w:spacing w:before="0" w:after="0"/>
      </w:pPr>
      <w:r>
        <w:t>E - Альона Міщенко</w:t>
      </w:r>
    </w:p>
    <w:p>
      <w:pPr>
        <w:spacing w:after="120"/>
      </w:pPr>
    </w:p>
    <w:p>
      <w:r>
        <w:t>В наступне коло пройшли:</w:t>
      </w:r>
    </w:p>
    <w:p>
      <w:pPr>
        <w:pStyle w:val="ListBullet"/>
      </w:pPr>
      <w:r>
        <w:t>#395 Анастасія Тесленко</w:t>
      </w:r>
    </w:p>
    <w:p>
      <w:pPr>
        <w:pStyle w:val="ListBullet"/>
      </w:pPr>
      <w:r>
        <w:t>#334 Мілана Салія</w:t>
      </w:r>
    </w:p>
    <w:p>
      <w:pPr>
        <w:pStyle w:val="ListBullet"/>
      </w:pPr>
      <w:r>
        <w:t>#293 Олександра Гірченко</w:t>
      </w:r>
    </w:p>
    <w:p>
      <w:pPr>
        <w:pStyle w:val="ListBullet"/>
      </w:pPr>
      <w:r>
        <w:t>#167 Марія Швець</w:t>
      </w:r>
    </w:p>
    <w:p>
      <w:pPr>
        <w:pStyle w:val="ListBullet"/>
      </w:pPr>
      <w:r>
        <w:t>#331 Єва Протасова</w:t>
      </w:r>
    </w:p>
    <w:p>
      <w:pPr>
        <w:pStyle w:val="ListBullet"/>
      </w:pPr>
      <w:r>
        <w:t>#409 Злата Паршина</w:t>
      </w:r>
    </w:p>
    <w:p>
      <w:pPr>
        <w:pStyle w:val="ListBullet"/>
      </w:pPr>
      <w:r>
        <w:t>#342 Валерія Третяк</w:t>
      </w:r>
    </w:p>
    <w:p>
      <w:pPr>
        <w:pStyle w:val="ListBullet"/>
      </w:pPr>
      <w:r>
        <w:t>#338 Орина Силенко</w:t>
      </w:r>
    </w:p>
    <w:p>
      <w:pPr>
        <w:pStyle w:val="ListBullet"/>
      </w:pPr>
      <w:r>
        <w:t>#315 Софія Кривошей</w:t>
      </w:r>
    </w:p>
    <w:p>
      <w:pPr>
        <w:pStyle w:val="ListBullet"/>
      </w:pPr>
      <w:r>
        <w:t>#314 Полина Корниенко</w:t>
      </w:r>
    </w:p>
    <w:p>
      <w:pPr>
        <w:pStyle w:val="ListBullet"/>
      </w:pPr>
      <w:r>
        <w:t>#295 Катерина Гергало</w:t>
      </w:r>
    </w:p>
    <w:p>
      <w:pPr>
        <w:pStyle w:val="ListBullet"/>
      </w:pPr>
      <w:r>
        <w:t>#116 Софія Ковальчук</w:t>
      </w:r>
    </w:p>
    <w:p>
      <w:pPr>
        <w:pStyle w:val="ListBullet"/>
      </w:pPr>
      <w:r>
        <w:t>#107 Анна Зізкун</w:t>
      </w:r>
    </w:p>
    <w:p>
      <w:pPr>
        <w:pStyle w:val="ListBullet"/>
      </w:pPr>
      <w:r>
        <w:t>#106 Ілона Жадленко</w:t>
      </w:r>
    </w:p>
    <w:p>
      <w:pPr>
        <w:pStyle w:val="ListBullet"/>
      </w:pPr>
      <w:r>
        <w:t>#403 Аліса Завражна</w:t>
      </w:r>
    </w:p>
    <w:p>
      <w:pPr>
        <w:pStyle w:val="ListBullet"/>
      </w:pPr>
      <w:r>
        <w:t>#402 Софія Жедік</w:t>
      </w:r>
    </w:p>
    <w:p>
      <w:pPr>
        <w:pStyle w:val="ListBullet"/>
      </w:pPr>
      <w:r>
        <w:t>#394 Валерія Семенова</w:t>
      </w:r>
    </w:p>
    <w:p>
      <w:pPr>
        <w:pStyle w:val="ListBullet"/>
      </w:pPr>
      <w:r>
        <w:t>#387 Кіра Бежан</w:t>
      </w:r>
    </w:p>
    <w:p>
      <w:pPr>
        <w:pStyle w:val="ListBullet"/>
      </w:pPr>
      <w:r>
        <w:t>#326 Дарʼя Павленко</w:t>
      </w:r>
    </w:p>
    <w:p>
      <w:pPr>
        <w:pStyle w:val="ListBullet"/>
      </w:pPr>
      <w:r>
        <w:t>#272 Дар"я Тислицька</w:t>
      </w:r>
    </w:p>
    <w:p>
      <w:pPr>
        <w:pStyle w:val="ListBullet"/>
      </w:pPr>
      <w:r>
        <w:t>#164 Єва Черкасова</w:t>
      </w:r>
    </w:p>
    <w:p>
      <w:pPr>
        <w:pStyle w:val="ListBullet"/>
      </w:pPr>
      <w:r>
        <w:t>#155 Валерія Соловйова</w:t>
      </w:r>
    </w:p>
    <w:p>
      <w:pPr>
        <w:pStyle w:val="ListBullet"/>
      </w:pPr>
      <w:r>
        <w:t>#145 Сабріна Разгон</w:t>
      </w:r>
    </w:p>
    <w:p>
      <w:pPr>
        <w:pStyle w:val="ListBullet"/>
      </w:pPr>
      <w:r>
        <w:t>#143 Поліна Поливанюк</w:t>
      </w:r>
    </w:p>
    <w:p>
      <w:pPr>
        <w:pStyle w:val="ListBullet"/>
      </w:pPr>
      <w:r>
        <w:t>#129 Вероніка Мартинюк</w:t>
      </w:r>
    </w:p>
    <w:p>
      <w:pPr>
        <w:pStyle w:val="ListBullet"/>
      </w:pPr>
      <w:r>
        <w:t>#95 Вероніка Вороніна</w:t>
      </w:r>
    </w:p>
    <w:p>
      <w:pPr>
        <w:pStyle w:val="ListBullet"/>
      </w:pPr>
      <w:r>
        <w:t>#92 Анастасія Ващенко</w:t>
      </w:r>
    </w:p>
    <w:p>
      <w:pPr>
        <w:pStyle w:val="ListBullet"/>
      </w:pPr>
      <w:r>
        <w:t>#48 Аделіна Шпигун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337"/>
        <w:gridCol w:w="1337"/>
        <w:gridCol w:w="1337"/>
        <w:gridCol w:w="1337"/>
        <w:gridCol w:w="1337"/>
        <w:gridCol w:w="1337"/>
        <w:gridCol w:w="1337"/>
      </w:tblGrid>
      <w:tr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395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334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293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167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331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409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342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338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315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314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295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116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107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106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403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402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394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387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326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272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164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155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145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143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129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95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92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48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285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276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256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246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115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104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67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311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312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271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251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22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11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10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391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385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300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130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54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</w:tbl>
    <w:p/>
    <w:p>
      <w:pPr>
        <w:pStyle w:val="Heading2"/>
      </w:pPr>
      <w:r>
        <w:t>Чвертьфінал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KATiA (Чернігів)</w:t>
      </w:r>
    </w:p>
    <w:p>
      <w:pPr>
        <w:spacing w:before="0" w:after="0"/>
      </w:pPr>
      <w:r>
        <w:t>B - Шаповалова Тетяна</w:t>
      </w:r>
    </w:p>
    <w:p>
      <w:pPr>
        <w:spacing w:before="0" w:after="0"/>
      </w:pPr>
      <w:r>
        <w:t>C - Сидорцова Яна</w:t>
      </w:r>
    </w:p>
    <w:p>
      <w:pPr>
        <w:spacing w:before="0" w:after="0"/>
      </w:pPr>
      <w:r>
        <w:t>D - Дар`я Алексашина</w:t>
      </w:r>
    </w:p>
    <w:p>
      <w:pPr>
        <w:spacing w:before="0" w:after="0"/>
      </w:pPr>
      <w:r>
        <w:t>E - Альона Міщенко</w:t>
      </w:r>
    </w:p>
    <w:p>
      <w:pPr>
        <w:spacing w:after="120"/>
      </w:pPr>
    </w:p>
    <w:p>
      <w:r>
        <w:t>В наступне коло пройшли:</w:t>
      </w:r>
    </w:p>
    <w:p>
      <w:pPr>
        <w:pStyle w:val="ListBullet"/>
      </w:pPr>
      <w:r>
        <w:t>#293 Олександра Гірченко</w:t>
      </w:r>
    </w:p>
    <w:p>
      <w:pPr>
        <w:pStyle w:val="ListBullet"/>
      </w:pPr>
      <w:r>
        <w:t>#167 Марія Швець</w:t>
      </w:r>
    </w:p>
    <w:p>
      <w:pPr>
        <w:pStyle w:val="ListBullet"/>
      </w:pPr>
      <w:r>
        <w:t>#395 Анастасія Тесленко</w:t>
      </w:r>
    </w:p>
    <w:p>
      <w:pPr>
        <w:pStyle w:val="ListBullet"/>
      </w:pPr>
      <w:r>
        <w:t>#342 Валерія Третяк</w:t>
      </w:r>
    </w:p>
    <w:p>
      <w:pPr>
        <w:pStyle w:val="ListBullet"/>
      </w:pPr>
      <w:r>
        <w:t>#314 Полина Корниенко</w:t>
      </w:r>
    </w:p>
    <w:p>
      <w:pPr>
        <w:pStyle w:val="ListBullet"/>
      </w:pPr>
      <w:r>
        <w:t>#116 Софія Ковальчук</w:t>
      </w:r>
    </w:p>
    <w:p>
      <w:pPr>
        <w:pStyle w:val="ListBullet"/>
      </w:pPr>
      <w:r>
        <w:t>#107 Анна Зізкун</w:t>
      </w:r>
    </w:p>
    <w:p>
      <w:pPr>
        <w:pStyle w:val="ListBullet"/>
      </w:pPr>
      <w:r>
        <w:t>#331 Єва Протасова</w:t>
      </w:r>
    </w:p>
    <w:p>
      <w:pPr>
        <w:pStyle w:val="ListBullet"/>
      </w:pPr>
      <w:r>
        <w:t>#295 Катерина Гергало</w:t>
      </w:r>
    </w:p>
    <w:p>
      <w:pPr>
        <w:pStyle w:val="ListBullet"/>
      </w:pPr>
      <w:r>
        <w:t>#155 Валерія Соловйова</w:t>
      </w:r>
    </w:p>
    <w:p>
      <w:pPr>
        <w:pStyle w:val="ListBullet"/>
      </w:pPr>
      <w:r>
        <w:t>#129 Вероніка Мартинюк</w:t>
      </w:r>
    </w:p>
    <w:p>
      <w:pPr>
        <w:pStyle w:val="ListBullet"/>
      </w:pPr>
      <w:r>
        <w:t>#95 Вероніка Вороніна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337"/>
        <w:gridCol w:w="1337"/>
        <w:gridCol w:w="1337"/>
        <w:gridCol w:w="1337"/>
        <w:gridCol w:w="1337"/>
        <w:gridCol w:w="1337"/>
        <w:gridCol w:w="1337"/>
      </w:tblGrid>
      <w:tr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293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167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395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342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314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116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107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331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295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155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129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95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338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334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164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145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394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387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315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272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143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106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48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409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403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402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326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92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</w:tbl>
    <w:p/>
    <w:p>
      <w:pPr>
        <w:pStyle w:val="Heading2"/>
      </w:pPr>
      <w:r>
        <w:t>Півфінал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KATiA (Чернігів)</w:t>
      </w:r>
    </w:p>
    <w:p>
      <w:pPr>
        <w:spacing w:before="0" w:after="0"/>
      </w:pPr>
      <w:r>
        <w:t>B - Шаповалова Тетяна</w:t>
      </w:r>
    </w:p>
    <w:p>
      <w:pPr>
        <w:spacing w:before="0" w:after="0"/>
      </w:pPr>
      <w:r>
        <w:t>C - Сидорцова Яна</w:t>
      </w:r>
    </w:p>
    <w:p>
      <w:pPr>
        <w:spacing w:before="0" w:after="0"/>
      </w:pPr>
      <w:r>
        <w:t>D - Дар`я Алексашина</w:t>
      </w:r>
    </w:p>
    <w:p>
      <w:pPr>
        <w:spacing w:before="0" w:after="0"/>
      </w:pPr>
      <w:r>
        <w:t>E - Альона Міщенко</w:t>
      </w:r>
    </w:p>
    <w:p>
      <w:pPr>
        <w:spacing w:after="120"/>
      </w:pPr>
    </w:p>
    <w:p>
      <w:r>
        <w:t>В наступне коло пройшли:</w:t>
      </w:r>
    </w:p>
    <w:p>
      <w:pPr>
        <w:pStyle w:val="ListBullet"/>
      </w:pPr>
      <w:r>
        <w:t>#395 Анастасія Тесленко</w:t>
      </w:r>
    </w:p>
    <w:p>
      <w:pPr>
        <w:pStyle w:val="ListBullet"/>
      </w:pPr>
      <w:r>
        <w:t>#293 Олександра Гірченко</w:t>
      </w:r>
    </w:p>
    <w:p>
      <w:pPr>
        <w:pStyle w:val="ListBullet"/>
      </w:pPr>
      <w:r>
        <w:t>#342 Валерія Третяк</w:t>
      </w:r>
    </w:p>
    <w:p>
      <w:pPr>
        <w:pStyle w:val="ListBullet"/>
      </w:pPr>
      <w:r>
        <w:t>#295 Катерина Гергало</w:t>
      </w:r>
    </w:p>
    <w:p>
      <w:pPr>
        <w:pStyle w:val="ListBullet"/>
      </w:pPr>
      <w:r>
        <w:t>#167 Марія Швець</w:t>
      </w:r>
    </w:p>
    <w:p>
      <w:pPr>
        <w:pStyle w:val="ListBullet"/>
      </w:pPr>
      <w:r>
        <w:t>#107 Анна Зізкун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337"/>
        <w:gridCol w:w="1337"/>
        <w:gridCol w:w="1337"/>
        <w:gridCol w:w="1337"/>
        <w:gridCol w:w="1337"/>
        <w:gridCol w:w="1337"/>
        <w:gridCol w:w="1337"/>
      </w:tblGrid>
      <w:tr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395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293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342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295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167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107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314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129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116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95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331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155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</w:tbl>
    <w:p/>
    <w:p>
      <w:pPr>
        <w:pStyle w:val="Heading2"/>
      </w:pPr>
      <w:r>
        <w:t>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KATiA (Чернігів)</w:t>
      </w:r>
    </w:p>
    <w:p>
      <w:pPr>
        <w:spacing w:before="0" w:after="0"/>
      </w:pPr>
      <w:r>
        <w:t>B - Шаповалова Тетяна</w:t>
      </w:r>
    </w:p>
    <w:p>
      <w:pPr>
        <w:spacing w:before="0" w:after="0"/>
      </w:pPr>
      <w:r>
        <w:t>C - Сидорцова Яна</w:t>
      </w:r>
    </w:p>
    <w:p>
      <w:pPr>
        <w:spacing w:before="0" w:after="0"/>
      </w:pPr>
      <w:r>
        <w:t>D - Дар`я Алексашина</w:t>
      </w:r>
    </w:p>
    <w:p>
      <w:pPr>
        <w:spacing w:before="0" w:after="0"/>
      </w:pPr>
      <w:r>
        <w:t>E - Альона Міщенко</w:t>
      </w:r>
    </w:p>
    <w:p>
      <w:pPr>
        <w:spacing w:after="120"/>
      </w:pPr>
    </w:p>
    <w:p>
      <w:r>
        <w:t>Результати:</w:t>
      </w:r>
    </w:p>
    <w:p>
      <w:pPr>
        <w:pStyle w:val="ListNumber"/>
      </w:pPr>
      <w:r>
        <w:t>#395 Анастасія Тесленко - 1 місце</w:t>
      </w:r>
    </w:p>
    <w:p>
      <w:pPr>
        <w:pStyle w:val="ListNumber"/>
      </w:pPr>
      <w:r>
        <w:t>#295 Катерина Гергало - 2 місце</w:t>
      </w:r>
    </w:p>
    <w:p>
      <w:pPr>
        <w:pStyle w:val="ListNumber"/>
      </w:pPr>
      <w:r>
        <w:t>#293 Олександра Гірченко - 3 місце</w:t>
      </w:r>
    </w:p>
    <w:p>
      <w:pPr>
        <w:pStyle w:val="ListNumber"/>
      </w:pPr>
      <w:r>
        <w:t>#167 Марія Швець - 4 місце</w:t>
      </w:r>
    </w:p>
    <w:p>
      <w:pPr>
        <w:pStyle w:val="ListNumber"/>
      </w:pPr>
      <w:r>
        <w:t>#107 Анна Зізкун - 5 місце</w:t>
      </w:r>
    </w:p>
    <w:p>
      <w:pPr>
        <w:pStyle w:val="ListNumber"/>
      </w:pPr>
      <w:r>
        <w:t>#342 Валерія Третяк - 6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337"/>
        <w:gridCol w:w="1337"/>
        <w:gridCol w:w="1337"/>
        <w:gridCol w:w="1337"/>
        <w:gridCol w:w="1337"/>
        <w:gridCol w:w="1337"/>
        <w:gridCol w:w="1337"/>
      </w:tblGrid>
      <w:tr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395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295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293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167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107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5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342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6</w:t>
            </w:r>
          </w:p>
        </w:tc>
      </w:tr>
    </w:tbl>
    <w:p/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